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Asbestkissen</w:t>
            </w:r>
          </w:p>
          <w:p>
            <w:pPr>
              <w:spacing w:before="0" w:after="0"/>
            </w:pPr>
            <w:r>
              <w:t>Traffo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11398332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341289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37572781" name="b72a6560-2a73-11f0-9d16-bb30aa6798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858081" name="b72a6560-2a73-11f0-9d16-bb30aa67985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2488419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064820" name="8450cd30-2a7a-11f0-8fb4-eb2cbeea1b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3377442" name="95341300-2a7a-11f0-b031-adb1d1642f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9691602" name="95341300-2a7a-11f0-b031-adb1d1642f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Verdacht auf Brandschutzplatte etc</w:t>
            </w:r>
          </w:p>
          <w:p>
            <w:pPr>
              <w:spacing w:before="0" w:after="0"/>
            </w:pPr>
            <w:r>
              <w:t>Brandabschnitte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3531557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115237" name="84c40f20-2a7f-11f0-baeb-e51fd80052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7560324" name="8dfc49e0-2a7f-11f0-aca5-a7f44fea73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19705" name="8dfc49e0-2a7f-11f0-aca5-a7f44fea73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4461967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138481" name="cf61d3f0-2a84-11f0-bda7-2f7bb86833e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3255704" name="d75de530-2a84-11f0-aa65-a5d1622c5a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402742" name="d75de530-2a84-11f0-aa65-a5d1622c5a7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bleihaltige Elektroisolationsrohre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85010487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6115283" name="fdb83120-2a81-11f0-b01f-15b3a1043e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70654797" name="038358a0-2a82-11f0-b69a-6b92dce22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314996" name="038358a0-2a82-11f0-b69a-6b92dce22b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Kühlzellendämmung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2702985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0436026" name="a72d94b0-2a83-11f0-8912-19277c0986b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3514981" name="c63aa5a0-2a83-11f0-b26f-3b3ae1789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6941215" name="c63aa5a0-2a83-11f0-b26f-3b3ae1789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Belmont</w:t>
            </w:r>
          </w:p>
          <w:p>
            <w:pPr>
              <w:spacing w:before="0" w:after="0"/>
            </w:pPr>
            <w:r>
              <w:t>2004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umgebaut nach 1990</w:t>
            </w:r>
          </w:p>
          <w:p>
            <w:pPr>
              <w:spacing w:before="0" w:after="0"/>
            </w:pPr>
            <w:r>
              <w:t>ganzes Zimmer 2004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9353407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7059025" name="10cba090-2a86-11f0-922b-f536d05bf8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4142765" name="15e32f80-2a86-11f0-99fd-91e27f345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998339" name="15e32f80-2a86-11f0-99fd-91e27f345e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368751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718760" name="91b141f0-2a87-11f0-923c-d99a0fda4f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2797672" name="73814a90-2a87-11f0-b9ff-730d0688a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1987522" name="73814a90-2a87-11f0-b9ff-730d0688ae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Verkleidungsholz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3885630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4502404" name="cbaeba30-2a88-11f0-b698-49c8949d6770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2123210" name="d170b9f0-2a88-11f0-9e39-f5999c6d72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744818" name="d170b9f0-2a88-11f0-9e39-f5999c6d72b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